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</w:rPr>
        <w:t>Załącznik do Regulaminu XIX Edycji Turnieju Poetyckiego „Orzech”</w:t>
        <w:br/>
        <w:t>im. Jerzego Kozarzewskiego</w:t>
      </w:r>
    </w:p>
    <w:p/>
    <w:p>
      <w:pPr>
        <w:jc w:val="center"/>
      </w:pPr>
      <w:r>
        <w:rPr>
          <w:b/>
        </w:rPr>
        <w:t>KARTA ZGŁOSZENIOWA*</w:t>
      </w:r>
    </w:p>
    <w:p>
      <w:pPr>
        <w:jc w:val="center"/>
      </w:pPr>
      <w:r>
        <w:rPr>
          <w:b/>
        </w:rPr>
        <w:t>XIX EDYCJI TURNIEJU POETYCKIEGO im. Jerzego Kozarzewskiego „ORZECH” (2025)</w:t>
      </w:r>
    </w:p>
    <w:p>
      <w:pPr>
        <w:jc w:val="center"/>
      </w:pPr>
      <w:r>
        <w:rPr>
          <w:b/>
        </w:rPr>
        <w:t>(WYPEŁNIĆ LITERAMI DRUKOWANYMI!!!)</w:t>
      </w:r>
    </w:p>
    <w:p/>
    <w:p>
      <w:pPr>
        <w:jc w:val="center"/>
      </w:pPr>
      <w:r>
        <w:rPr>
          <w:b/>
        </w:rPr>
        <w:t>OŚWIADCZENIE DOTYCZĄCE PRZENIESIENIA AUTORSKICH PRAW MAJĄTKOWYCH DO WIERSZA NAGRODZONEGO LUB WYRÓŻNIONEGO</w:t>
      </w:r>
    </w:p>
    <w:p>
      <w:pPr>
        <w:jc w:val="center"/>
      </w:pPr>
      <w:r>
        <w:rPr>
          <w:b/>
        </w:rPr>
        <w:t>W XIX EDYCJI TURNIEJU POETYCKIEGO „ORZECH” IM. JERZEGO KOZARZEWSKIEGO</w:t>
      </w:r>
    </w:p>
    <w:p/>
    <w:p>
      <w:r>
        <w:t>Ja, niżej podpisany/a zamieszkały/zamieszkała w …………………………………...</w:t>
      </w:r>
    </w:p>
    <w:p>
      <w:r>
        <w:t>oświadczam, że:</w:t>
      </w:r>
    </w:p>
    <w:p>
      <w:pPr>
        <w:pStyle w:val="ListNumber"/>
      </w:pPr>
      <w:r>
        <w:t>Jestem autorem wiersza ……………………………………………………….… zgłoszonego do konkursu w ramach XIX edycji Turnieju Poetyckiego „Orzech” im. Jerzego Kozarzewskiego, organizowanego przez Nyski Dom Kultury im. Wandy Pawlik.</w:t>
      </w:r>
    </w:p>
    <w:p>
      <w:pPr>
        <w:pStyle w:val="ListNumber"/>
      </w:pPr>
      <w:r>
        <w:t>Przysługują mi, w sposób nieograniczony, wszelkie prawa do utworu, w tym niewyłączne autorskie prawa majątkowe.</w:t>
      </w:r>
    </w:p>
    <w:p>
      <w:pPr>
        <w:pStyle w:val="ListNumber"/>
      </w:pPr>
      <w:r>
        <w:t>Wiersz został stworzony przeze mnie bez udziału osób trzecich i nie narusza praw osób trzecich.</w:t>
      </w:r>
    </w:p>
    <w:p>
      <w:pPr>
        <w:pStyle w:val="ListNumber"/>
      </w:pPr>
      <w:r>
        <w:t>Wiersz stanowi w całości utwór oryginalny, nie był wcześniej publikowany ani nagradzany.</w:t>
      </w:r>
    </w:p>
    <w:p>
      <w:pPr>
        <w:pStyle w:val="ListNumber"/>
      </w:pPr>
      <w:r>
        <w:t>Upoważniam Organizatora do publikacji wiersza w wydawnictwach pokonkursowych oraz w Internecie (strona NDK, media społecznościowe).</w:t>
      </w:r>
    </w:p>
    <w:p/>
    <w:p>
      <w:r>
        <w:rPr>
          <w:b/>
        </w:rPr>
        <w:t>Klauzula informacyjna</w:t>
      </w:r>
    </w:p>
    <w:p>
      <w:pPr>
        <w:pStyle w:val="ListNumber"/>
      </w:pPr>
      <w:r>
        <w:t>Administratorem Pani/Pana danych osobowych jest Nyski Dom Kultury im. Wandy Pawlik z siedzibą w Nysie, ul. Wałowa 7, 48 ‑ 300 Nysa, tel. +48 77 433 33 37.</w:t>
      </w:r>
    </w:p>
    <w:p>
      <w:pPr>
        <w:pStyle w:val="ListNumber"/>
      </w:pPr>
      <w:r>
        <w:t>Inspektor Ochrony Danych: iod@ndk.nysa.pl; adres korespondencyjny: ul. Wałowa 7, 48 ‑ 300 Nysa.</w:t>
      </w:r>
    </w:p>
    <w:p>
      <w:pPr>
        <w:pStyle w:val="ListNumber"/>
      </w:pPr>
      <w:r>
        <w:t>Dane będą przetwarzane w celu przeprowadzenia XIX Edycji Turnieju Poetyckiego „Orzech” im. Jerzego Kozarzewskiego (20 IX 2025 – 18 X 2025), w tym kontaktu z laureatami.</w:t>
      </w:r>
    </w:p>
    <w:p>
      <w:pPr>
        <w:pStyle w:val="ListNumber"/>
      </w:pPr>
      <w:r>
        <w:t>Dane będą przechowywane przez okres wskazany w przepisach o archiwizacji.</w:t>
      </w:r>
    </w:p>
    <w:p>
      <w:pPr>
        <w:pStyle w:val="ListNumber"/>
      </w:pPr>
      <w:r>
        <w:t>Przysługuje Pani/Panu prawo dostępu do danych, ich sprostowania, usunięcia lub ograniczenia przetwarzania, wniesienia sprzeciwu oraz prawo do przenoszenia danych.</w:t>
      </w:r>
    </w:p>
    <w:p>
      <w:pPr>
        <w:pStyle w:val="ListNumber"/>
      </w:pPr>
      <w:r>
        <w:t>Przysługuje Pani/Panu prawo do cofnięcia zgody na przetwarzanie danych w dowolnym momencie; cofnięcie zgody nie wpływa na zgodność z prawem przetwarzania przed jej cofnięciem.</w:t>
      </w:r>
    </w:p>
    <w:p>
      <w:pPr>
        <w:pStyle w:val="ListNumber"/>
      </w:pPr>
      <w:r>
        <w:t>Przysługuje Pani/Panu prawo wniesienia skargi do Prezesa Urzędu Ochrony Danych Osobowych.</w:t>
      </w:r>
    </w:p>
    <w:p>
      <w:pPr>
        <w:pStyle w:val="ListNumber"/>
      </w:pPr>
      <w:r>
        <w:t>Podanie danych jest dobrowolne, ale konieczne do udziału w konkursie.</w:t>
      </w:r>
    </w:p>
    <w:p>
      <w:pPr>
        <w:pStyle w:val="ListNumber"/>
      </w:pPr>
      <w:r>
        <w:t>Dane mogą być udostępniane innym odbiorcom wyłącznie na podstawie przepisów prawa lub umów powierzenia.</w:t>
      </w:r>
    </w:p>
    <w:p>
      <w:pPr>
        <w:pStyle w:val="ListNumber"/>
      </w:pPr>
      <w:r>
        <w:t>Dane nie będą przetwarzane w sposób zautomatyzowany ani profilowane.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